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438461" name="e2471760-1ec0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1325422" name="e2471760-1ec0-11f1-961e-67285233754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9587179" name="e73dd7e0-1ec0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9594744" name="e73dd7e0-1ec0-11f1-961e-67285233754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6223280" name="84493e30-1ec1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7774116" name="84493e30-1ec1-11f1-961e-67285233754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8161629" name="893c5530-1ec1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8862092" name="893c5530-1ec1-11f1-961e-67285233754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4996857" name="418f38f0-1ec2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5307611" name="418f38f0-1ec2-11f1-961e-67285233754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7450582" name="448dfa00-1ec2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1059635" name="448dfa00-1ec2-11f1-961e-67285233754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47348562" name="7538ee30-1ec2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8588816" name="7538ee30-1ec2-11f1-961e-67285233754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5334265" name="77e103c0-1ec2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8992658" name="77e103c0-1ec2-11f1-961e-67285233754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3863827" name="ab86cbf0-1ec3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0782255" name="ab86cbf0-1ec3-11f1-961e-67285233754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2816980" name="b130fdf0-1ec3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202212" name="b130fdf0-1ec3-11f1-961e-67285233754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8319756" name="96e80f50-1ec4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5358662" name="96e80f50-1ec4-11f1-961e-67285233754e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0741693" name="9a092570-1ec4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7242547" name="9a092570-1ec4-11f1-961e-67285233754e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0462645" name="8a0ef530-1ec6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9805515" name="8a0ef530-1ec6-11f1-961e-67285233754e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2445913" name="8ec04840-1ec6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2798387" name="8ec04840-1ec6-11f1-961e-67285233754e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Seonerstrasse 21, 5503 Schafisheim</w:t>
          </w:r>
        </w:p>
        <w:p>
          <w:pPr>
            <w:spacing w:before="0" w:after="0"/>
          </w:pPr>
          <w:r>
            <w:t>785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